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954D2" w14:textId="5E9475FB" w:rsidR="00C34385" w:rsidRPr="00C34385" w:rsidRDefault="00C34385" w:rsidP="00C34385">
      <w:pPr>
        <w:spacing w:after="240"/>
        <w:jc w:val="right"/>
        <w:rPr>
          <w:rFonts w:ascii="Arial" w:hAnsi="Arial" w:cs="Arial"/>
          <w:bCs/>
          <w:i/>
          <w:iCs/>
          <w:lang w:val="pl-PL"/>
        </w:rPr>
      </w:pPr>
      <w:r w:rsidRPr="00C34385">
        <w:rPr>
          <w:rFonts w:ascii="Arial" w:hAnsi="Arial" w:cs="Arial"/>
          <w:bCs/>
          <w:i/>
          <w:iCs/>
          <w:lang w:val="pl-PL"/>
        </w:rPr>
        <w:t>Załącznik nr 6 do SWZ</w:t>
      </w:r>
    </w:p>
    <w:p w14:paraId="50786B4D" w14:textId="0917B371" w:rsidR="00476B2D" w:rsidRPr="000A69C9" w:rsidRDefault="003C429A" w:rsidP="00C34385">
      <w:pPr>
        <w:spacing w:after="240"/>
        <w:jc w:val="center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b/>
          <w:lang w:val="pl-PL"/>
        </w:rPr>
        <w:t>OŚWIADCZENIE WYKONAWCY</w:t>
      </w:r>
      <w:r w:rsidRPr="000A69C9">
        <w:rPr>
          <w:rFonts w:ascii="Arial" w:hAnsi="Arial" w:cs="Arial"/>
          <w:b/>
          <w:lang w:val="pl-PL"/>
        </w:rPr>
        <w:br/>
        <w:t>DOTYCZĄCE ZGODNOŚCI OFEROWANYCH MEBLI/WYPOSAŻENIA Z OPZ ORAZ NORMAMI</w:t>
      </w:r>
    </w:p>
    <w:p w14:paraId="7DB803D0" w14:textId="4BA7A5BF" w:rsidR="000A69C9" w:rsidRPr="000A69C9" w:rsidRDefault="003C429A" w:rsidP="000A69C9">
      <w:pPr>
        <w:spacing w:after="120" w:line="360" w:lineRule="auto"/>
        <w:jc w:val="both"/>
        <w:rPr>
          <w:rFonts w:ascii="Arial" w:eastAsia="Calibri" w:hAnsi="Arial" w:cs="Arial"/>
          <w:bCs/>
          <w:kern w:val="2"/>
          <w:sz w:val="24"/>
          <w:szCs w:val="24"/>
          <w:lang w:val="pl-PL" w:eastAsia="zh-CN" w:bidi="hi-IN"/>
          <w14:ligatures w14:val="standardContextual"/>
        </w:rPr>
      </w:pPr>
      <w:r w:rsidRPr="000A69C9">
        <w:rPr>
          <w:rFonts w:ascii="Arial" w:hAnsi="Arial" w:cs="Arial"/>
          <w:b/>
          <w:lang w:val="pl-PL"/>
        </w:rPr>
        <w:t>Postępowanie:</w:t>
      </w:r>
      <w:r w:rsidR="000A69C9" w:rsidRPr="000A69C9">
        <w:rPr>
          <w:rFonts w:ascii="Arial" w:hAnsi="Arial" w:cs="Arial"/>
          <w:b/>
          <w:lang w:val="pl-PL"/>
        </w:rPr>
        <w:t xml:space="preserve"> </w:t>
      </w:r>
      <w:r w:rsidR="000A69C9" w:rsidRPr="000A69C9">
        <w:rPr>
          <w:rFonts w:ascii="Arial" w:eastAsia="SimSun" w:hAnsi="Arial" w:cs="Arial"/>
          <w:bCs/>
          <w:color w:val="000000"/>
          <w:kern w:val="2"/>
          <w:lang w:val="pl-PL" w:eastAsia="zh-CN" w:bidi="hi-IN"/>
        </w:rPr>
        <w:t>dostawa mebli specjalistycznych/laboratoryjnych</w:t>
      </w:r>
      <w:r w:rsidR="000A69C9" w:rsidRPr="000A69C9">
        <w:rPr>
          <w:rFonts w:ascii="Arial" w:eastAsia="Calibri" w:hAnsi="Arial" w:cs="Arial"/>
          <w:bCs/>
          <w:kern w:val="2"/>
          <w:lang w:val="pl-PL" w:eastAsia="zh-CN" w:bidi="hi-IN"/>
          <w14:ligatures w14:val="standardContextual"/>
        </w:rPr>
        <w:t xml:space="preserve"> i szkolnych w celu wyposażenia pracowni fizycznej i chemicznej I Liceum Ogólnokształcącego w Giżycku </w:t>
      </w:r>
      <w:r w:rsidR="000A69C9">
        <w:rPr>
          <w:rFonts w:ascii="Arial" w:eastAsia="Calibri" w:hAnsi="Arial" w:cs="Arial"/>
          <w:bCs/>
          <w:kern w:val="2"/>
          <w:lang w:val="pl-PL" w:eastAsia="zh-CN" w:bidi="hi-IN"/>
          <w14:ligatures w14:val="standardContextual"/>
        </w:rPr>
        <w:br/>
      </w:r>
      <w:r w:rsidR="000A69C9" w:rsidRPr="000A69C9">
        <w:rPr>
          <w:rFonts w:ascii="Arial" w:eastAsia="Calibri" w:hAnsi="Arial" w:cs="Arial"/>
          <w:bCs/>
          <w:kern w:val="2"/>
          <w:lang w:val="pl-PL" w:eastAsia="zh-CN" w:bidi="hi-IN"/>
          <w14:ligatures w14:val="standardContextual"/>
        </w:rPr>
        <w:t xml:space="preserve">w ramach programu Interreg VI-A Litwa-Polska 2021 – 2027. „Współpraca na rzecz tworzenia przyjaznego środowiska edukacyjnego” LT PL 00469 współfinansowanego </w:t>
      </w:r>
      <w:r w:rsidR="000A69C9">
        <w:rPr>
          <w:rFonts w:ascii="Arial" w:eastAsia="Calibri" w:hAnsi="Arial" w:cs="Arial"/>
          <w:bCs/>
          <w:kern w:val="2"/>
          <w:lang w:val="pl-PL" w:eastAsia="zh-CN" w:bidi="hi-IN"/>
          <w14:ligatures w14:val="standardContextual"/>
        </w:rPr>
        <w:br/>
      </w:r>
      <w:r w:rsidR="000A69C9" w:rsidRPr="000A69C9">
        <w:rPr>
          <w:rFonts w:ascii="Arial" w:eastAsia="Calibri" w:hAnsi="Arial" w:cs="Arial"/>
          <w:bCs/>
          <w:kern w:val="2"/>
          <w:lang w:val="pl-PL" w:eastAsia="zh-CN" w:bidi="hi-IN"/>
          <w14:ligatures w14:val="standardContextual"/>
        </w:rPr>
        <w:t>ze środków Europejskiego Funduszu Rozwoju Regionalnego</w:t>
      </w:r>
      <w:r w:rsidR="000A69C9">
        <w:rPr>
          <w:rFonts w:ascii="Arial" w:eastAsia="Calibri" w:hAnsi="Arial" w:cs="Arial"/>
          <w:bCs/>
          <w:kern w:val="2"/>
          <w:lang w:val="pl-PL" w:eastAsia="zh-CN" w:bidi="hi-IN"/>
          <w14:ligatures w14:val="standardContextual"/>
        </w:rPr>
        <w:t>.</w:t>
      </w:r>
    </w:p>
    <w:p w14:paraId="36B941B1" w14:textId="177741CB" w:rsidR="00476B2D" w:rsidRPr="000A69C9" w:rsidRDefault="00476B2D">
      <w:pPr>
        <w:rPr>
          <w:rFonts w:ascii="Arial" w:hAnsi="Arial" w:cs="Arial"/>
          <w:lang w:val="pl-PL"/>
        </w:rPr>
      </w:pPr>
    </w:p>
    <w:p w14:paraId="08652A0B" w14:textId="77777777" w:rsidR="00476B2D" w:rsidRPr="000A69C9" w:rsidRDefault="003C429A">
      <w:pPr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b/>
          <w:lang w:val="pl-PL"/>
        </w:rPr>
        <w:t xml:space="preserve">Wykonawca: </w:t>
      </w:r>
      <w:r w:rsidRPr="000A69C9">
        <w:rPr>
          <w:rFonts w:ascii="Arial" w:hAnsi="Arial" w:cs="Arial"/>
          <w:lang w:val="pl-PL"/>
        </w:rPr>
        <w:t>[pełna nazwa Wykonawcy], [adres], NIP: [ ], REGON: [ ]</w:t>
      </w:r>
    </w:p>
    <w:p w14:paraId="2C0A9FF8" w14:textId="77777777" w:rsidR="00476B2D" w:rsidRPr="000A69C9" w:rsidRDefault="003C429A">
      <w:pPr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b/>
          <w:lang w:val="pl-PL"/>
        </w:rPr>
        <w:t xml:space="preserve">Osoba uprawniona do reprezentacji: </w:t>
      </w:r>
      <w:r w:rsidRPr="000A69C9">
        <w:rPr>
          <w:rFonts w:ascii="Arial" w:hAnsi="Arial" w:cs="Arial"/>
          <w:lang w:val="pl-PL"/>
        </w:rPr>
        <w:t>[imię i nazwisko, stanowisko/funkcja]</w:t>
      </w:r>
    </w:p>
    <w:p w14:paraId="2EA7BADF" w14:textId="77777777" w:rsidR="00476B2D" w:rsidRPr="000A69C9" w:rsidRDefault="00476B2D">
      <w:pPr>
        <w:rPr>
          <w:rFonts w:ascii="Arial" w:hAnsi="Arial" w:cs="Arial"/>
          <w:lang w:val="pl-PL"/>
        </w:rPr>
      </w:pPr>
    </w:p>
    <w:p w14:paraId="73B8C551" w14:textId="77777777" w:rsidR="00476B2D" w:rsidRPr="000A69C9" w:rsidRDefault="003C429A">
      <w:pPr>
        <w:spacing w:after="160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lang w:val="pl-PL"/>
        </w:rPr>
        <w:t>Działając w imieniu Wykonawcy, oświadczam, że:</w:t>
      </w:r>
    </w:p>
    <w:p w14:paraId="12769922" w14:textId="77777777" w:rsidR="00476B2D" w:rsidRPr="000A69C9" w:rsidRDefault="003C429A">
      <w:pPr>
        <w:spacing w:before="120" w:after="80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b/>
          <w:lang w:val="pl-PL"/>
        </w:rPr>
        <w:t>1. Zgodność z OPZ</w:t>
      </w:r>
    </w:p>
    <w:p w14:paraId="6ADD659F" w14:textId="5E7A7FDD" w:rsidR="00476B2D" w:rsidRPr="000A69C9" w:rsidRDefault="003C429A" w:rsidP="00AC7EBE">
      <w:pPr>
        <w:pStyle w:val="Akapitzlist"/>
        <w:numPr>
          <w:ilvl w:val="0"/>
          <w:numId w:val="10"/>
        </w:numPr>
        <w:spacing w:after="40"/>
        <w:jc w:val="both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lang w:val="pl-PL"/>
        </w:rPr>
        <w:t>Wszystkie oferowane meble/wyposażenie objęte ofertą są fabrycznie nowe, kompletne, wolne od wad oraz spełniają co najmniej wszystkie wymagania minimalne określone w Opisie Przedmiotu Zamówienia (OPZ) oraz pozostałych dokumentach zamówienia (jeżeli dotyczy).</w:t>
      </w:r>
    </w:p>
    <w:p w14:paraId="4A906E69" w14:textId="64E36721" w:rsidR="00476B2D" w:rsidRPr="000A69C9" w:rsidRDefault="003C429A" w:rsidP="00AC7EBE">
      <w:pPr>
        <w:pStyle w:val="Akapitzlist"/>
        <w:numPr>
          <w:ilvl w:val="0"/>
          <w:numId w:val="10"/>
        </w:numPr>
        <w:spacing w:after="40"/>
        <w:jc w:val="both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lang w:val="pl-PL"/>
        </w:rPr>
        <w:t xml:space="preserve">Oferowane meble/wyposażenie odpowiadają OPZ w zakresie funkcjonalności, wymiarów, ergonomii, trwałości i bezpieczeństwa, w tym w szczególności </w:t>
      </w:r>
      <w:r w:rsidR="00C34385">
        <w:rPr>
          <w:rFonts w:ascii="Arial" w:hAnsi="Arial" w:cs="Arial"/>
          <w:lang w:val="pl-PL"/>
        </w:rPr>
        <w:br/>
      </w:r>
      <w:r w:rsidRPr="000A69C9">
        <w:rPr>
          <w:rFonts w:ascii="Arial" w:hAnsi="Arial" w:cs="Arial"/>
          <w:lang w:val="pl-PL"/>
        </w:rPr>
        <w:t>w zakresie przeznaczenia do użytkowania w placówkach oświatowych.</w:t>
      </w:r>
    </w:p>
    <w:p w14:paraId="21E8907B" w14:textId="77777777" w:rsidR="00476B2D" w:rsidRPr="000A69C9" w:rsidRDefault="003C429A">
      <w:pPr>
        <w:spacing w:before="120" w:after="80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b/>
          <w:lang w:val="pl-PL"/>
        </w:rPr>
        <w:t>2. Normy i równoważność</w:t>
      </w:r>
    </w:p>
    <w:p w14:paraId="71FB8C75" w14:textId="0645CF39" w:rsidR="00476B2D" w:rsidRPr="000A69C9" w:rsidRDefault="003C429A" w:rsidP="00AC7EBE">
      <w:pPr>
        <w:pStyle w:val="Akapitzlist"/>
        <w:numPr>
          <w:ilvl w:val="0"/>
          <w:numId w:val="13"/>
        </w:numPr>
        <w:spacing w:after="40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lang w:val="pl-PL"/>
        </w:rPr>
        <w:t>Oferowane meble/wyposażenie spełniają wymagania norm wskazanych przez Zamawiającego w OPZ w zakresie mającym zastosowanie do danego elementu/wyrobu.</w:t>
      </w:r>
    </w:p>
    <w:p w14:paraId="5A48532C" w14:textId="007EFD32" w:rsidR="00476B2D" w:rsidRDefault="003C429A" w:rsidP="00AC7EBE">
      <w:pPr>
        <w:pStyle w:val="Akapitzlist"/>
        <w:numPr>
          <w:ilvl w:val="0"/>
          <w:numId w:val="13"/>
        </w:numPr>
        <w:spacing w:after="40"/>
        <w:jc w:val="both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lang w:val="pl-PL"/>
        </w:rPr>
        <w:t xml:space="preserve">Jeżeli w odniesieniu do danego elementu/wyrobu zastosowano normę równoważną (PN-EN/EN/ISO lub inną równoważną), Wykonawca wskazuje ją </w:t>
      </w:r>
      <w:r w:rsidR="00C34385">
        <w:rPr>
          <w:rFonts w:ascii="Arial" w:hAnsi="Arial" w:cs="Arial"/>
          <w:lang w:val="pl-PL"/>
        </w:rPr>
        <w:br/>
      </w:r>
      <w:r w:rsidRPr="000A69C9">
        <w:rPr>
          <w:rFonts w:ascii="Arial" w:hAnsi="Arial" w:cs="Arial"/>
          <w:lang w:val="pl-PL"/>
        </w:rPr>
        <w:t>w tabeli poniżej i potwierdza, że zapewnia ona poziom bezpieczeństwa i jakości nie niższy niż norma wskazana w OPZ.</w:t>
      </w:r>
    </w:p>
    <w:p w14:paraId="4E214919" w14:textId="77777777" w:rsidR="000A69C9" w:rsidRDefault="000A69C9" w:rsidP="000A69C9">
      <w:pPr>
        <w:spacing w:after="40"/>
        <w:jc w:val="both"/>
        <w:rPr>
          <w:rFonts w:ascii="Arial" w:hAnsi="Arial" w:cs="Arial"/>
          <w:lang w:val="pl-PL"/>
        </w:rPr>
      </w:pPr>
    </w:p>
    <w:p w14:paraId="2871A579" w14:textId="77777777" w:rsidR="000A69C9" w:rsidRPr="000A69C9" w:rsidRDefault="000A69C9" w:rsidP="000A69C9">
      <w:pPr>
        <w:spacing w:after="40"/>
        <w:jc w:val="both"/>
        <w:rPr>
          <w:rFonts w:ascii="Arial" w:hAnsi="Arial" w:cs="Arial"/>
          <w:lang w:val="pl-PL"/>
        </w:rPr>
      </w:pPr>
    </w:p>
    <w:p w14:paraId="23ABA3C4" w14:textId="77777777" w:rsidR="00476B2D" w:rsidRPr="000A69C9" w:rsidRDefault="003C429A">
      <w:pPr>
        <w:spacing w:before="120" w:after="80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b/>
          <w:lang w:val="pl-PL"/>
        </w:rPr>
        <w:lastRenderedPageBreak/>
        <w:t>3. Dokumenty i weryfikacja przez Zamawiającego</w:t>
      </w:r>
    </w:p>
    <w:p w14:paraId="0AB65572" w14:textId="5E4FF925" w:rsidR="00476B2D" w:rsidRPr="000A69C9" w:rsidRDefault="003C429A" w:rsidP="00AC7EBE">
      <w:pPr>
        <w:pStyle w:val="Akapitzlist"/>
        <w:numPr>
          <w:ilvl w:val="0"/>
          <w:numId w:val="15"/>
        </w:numPr>
        <w:spacing w:after="40"/>
        <w:jc w:val="both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lang w:val="pl-PL"/>
        </w:rPr>
        <w:t>Wykonawca zobowiązuje się przekazać wraz z dostawą dokumentację wymaganą w OPZ jako warunek odbioru (w szczególności karty katalogowe/techniczne, zestawienia wymiarów, instrukcje oraz – jeżeli producent posiada – dokumenty potwierdzające spełnienie norm lub norm równoważnych, w zakresie mającym zastosowanie).</w:t>
      </w:r>
    </w:p>
    <w:p w14:paraId="3F710F1F" w14:textId="523E4730" w:rsidR="00AC7EBE" w:rsidRPr="00C34385" w:rsidRDefault="003C429A" w:rsidP="00AC7EBE">
      <w:pPr>
        <w:pStyle w:val="Akapitzlist"/>
        <w:numPr>
          <w:ilvl w:val="0"/>
          <w:numId w:val="15"/>
        </w:numPr>
        <w:spacing w:after="40"/>
        <w:jc w:val="both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lang w:val="pl-PL"/>
        </w:rPr>
        <w:t>Wykonawca przyjmuje do wiadomości, że w przypadku stwierdzenia niezgodności oferowanych lub dostarczonych mebli/wyposażenia z OPZ, Zamawiający będzie uprawniony do skorzystania z uprawnień przewidzianych w dokumentach zamówienia oraz w umowie (w tym w szczególności odmowy odbioru elementu niezgodnego i żądania wymiany/naprawy).</w:t>
      </w:r>
    </w:p>
    <w:p w14:paraId="7F82BF1E" w14:textId="77777777" w:rsidR="00AC7EBE" w:rsidRPr="000A69C9" w:rsidRDefault="00AC7EBE" w:rsidP="00AC7EBE">
      <w:pPr>
        <w:spacing w:after="40"/>
        <w:jc w:val="both"/>
        <w:rPr>
          <w:rFonts w:ascii="Arial" w:hAnsi="Arial" w:cs="Arial"/>
          <w:lang w:val="pl-PL"/>
        </w:rPr>
      </w:pPr>
    </w:p>
    <w:p w14:paraId="535ACD53" w14:textId="77777777" w:rsidR="00476B2D" w:rsidRPr="000A69C9" w:rsidRDefault="003C429A">
      <w:pPr>
        <w:spacing w:before="120" w:after="80"/>
        <w:rPr>
          <w:rFonts w:ascii="Arial" w:hAnsi="Arial" w:cs="Arial"/>
          <w:lang w:val="pl-PL"/>
        </w:rPr>
      </w:pPr>
      <w:r w:rsidRPr="000A69C9">
        <w:rPr>
          <w:rFonts w:ascii="Arial" w:hAnsi="Arial" w:cs="Arial"/>
          <w:b/>
          <w:lang w:val="pl-PL"/>
        </w:rPr>
        <w:t>4. Wykaz oferowanego asortymentu (do wypełnienia przez Wykonawcę)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866"/>
        <w:gridCol w:w="1758"/>
        <w:gridCol w:w="2503"/>
        <w:gridCol w:w="1732"/>
      </w:tblGrid>
      <w:tr w:rsidR="00856850" w:rsidRPr="00386617" w14:paraId="6DACBD64" w14:textId="77777777" w:rsidTr="005C4A24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 w:themeFill="background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0F4C62" w14:textId="77777777" w:rsidR="00386617" w:rsidRPr="00386617" w:rsidRDefault="00386617" w:rsidP="00386617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386617">
              <w:rPr>
                <w:rFonts w:ascii="Arial" w:hAnsi="Arial" w:cs="Arial"/>
                <w:b/>
                <w:bCs/>
                <w:lang w:val="pl-PL"/>
              </w:rPr>
              <w:t>Lp.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 w:themeFill="background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7F235C6" w14:textId="77777777" w:rsidR="00386617" w:rsidRPr="00386617" w:rsidRDefault="00386617" w:rsidP="00386617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386617">
              <w:rPr>
                <w:rFonts w:ascii="Arial" w:hAnsi="Arial" w:cs="Arial"/>
                <w:b/>
                <w:bCs/>
                <w:lang w:val="pl-PL"/>
              </w:rPr>
              <w:t>Nazwa asortymentu (z OPZ)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 w:themeFill="background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205D588" w14:textId="77777777" w:rsidR="00386617" w:rsidRPr="00386617" w:rsidRDefault="00386617" w:rsidP="00386617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386617">
              <w:rPr>
                <w:rFonts w:ascii="Arial" w:hAnsi="Arial" w:cs="Arial"/>
                <w:b/>
                <w:bCs/>
                <w:lang w:val="pl-PL"/>
              </w:rPr>
              <w:t>Oferowany Producent i Model / Typ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 w:themeFill="background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4DD8BC3" w14:textId="77777777" w:rsidR="00386617" w:rsidRPr="00386617" w:rsidRDefault="00386617" w:rsidP="00386617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386617">
              <w:rPr>
                <w:rFonts w:ascii="Arial" w:hAnsi="Arial" w:cs="Arial"/>
                <w:b/>
                <w:bCs/>
                <w:lang w:val="pl-PL"/>
              </w:rPr>
              <w:t>Opis techniczny dla produktów „na zamówienie” (Wypełnić, jeśli nie istnieje seryjna karta katalogowa)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EECE1" w:themeFill="background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2478B02" w14:textId="77777777" w:rsidR="00386617" w:rsidRPr="00386617" w:rsidRDefault="00386617" w:rsidP="00386617">
            <w:pPr>
              <w:jc w:val="center"/>
              <w:rPr>
                <w:rFonts w:ascii="Arial" w:hAnsi="Arial" w:cs="Arial"/>
                <w:b/>
                <w:lang w:val="pl-PL"/>
              </w:rPr>
            </w:pPr>
            <w:r w:rsidRPr="00386617">
              <w:rPr>
                <w:rFonts w:ascii="Arial" w:hAnsi="Arial" w:cs="Arial"/>
                <w:b/>
                <w:bCs/>
                <w:lang w:val="pl-PL"/>
              </w:rPr>
              <w:t>Czy spełnia normy i parametry z OPZ?</w:t>
            </w:r>
          </w:p>
        </w:tc>
      </w:tr>
      <w:tr w:rsidR="00856850" w:rsidRPr="00386617" w14:paraId="1C50B48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16EA943A" w14:textId="77777777" w:rsidR="00386617" w:rsidRPr="00386617" w:rsidRDefault="00386617" w:rsidP="00386617">
            <w:pPr>
              <w:jc w:val="both"/>
              <w:rPr>
                <w:rFonts w:ascii="Arial" w:hAnsi="Arial" w:cs="Arial"/>
                <w:b/>
                <w:lang w:val="pl-PL"/>
              </w:rPr>
            </w:pPr>
            <w:r w:rsidRPr="00386617">
              <w:rPr>
                <w:rFonts w:ascii="Arial" w:hAnsi="Arial" w:cs="Arial"/>
                <w:b/>
                <w:lang w:val="pl-P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04521F4" w14:textId="77777777" w:rsidR="00386617" w:rsidRPr="00D3451F" w:rsidRDefault="00386617" w:rsidP="00386617">
            <w:pPr>
              <w:jc w:val="both"/>
              <w:rPr>
                <w:rFonts w:ascii="Arial" w:hAnsi="Arial" w:cs="Arial"/>
                <w:bCs/>
                <w:lang w:val="pl-PL"/>
              </w:rPr>
            </w:pPr>
            <w:r w:rsidRPr="00D3451F">
              <w:rPr>
                <w:rFonts w:ascii="Arial" w:hAnsi="Arial" w:cs="Arial"/>
                <w:bCs/>
                <w:lang w:val="pl-PL"/>
              </w:rPr>
              <w:t>Dygestorium szkolne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7345FEA" w14:textId="222A6E9A" w:rsidR="00386617" w:rsidRPr="00D3451F" w:rsidRDefault="00386617" w:rsidP="00386617">
            <w:pPr>
              <w:jc w:val="both"/>
              <w:rPr>
                <w:rFonts w:ascii="Arial" w:hAnsi="Arial" w:cs="Arial"/>
                <w:bCs/>
                <w:lang w:val="pl-PL"/>
              </w:rPr>
            </w:pPr>
            <w:r w:rsidRPr="00D3451F">
              <w:rPr>
                <w:rFonts w:ascii="Arial" w:hAnsi="Arial" w:cs="Arial"/>
                <w:bCs/>
                <w:lang w:val="pl-PL"/>
              </w:rPr>
              <w:t>np. Meble-</w:t>
            </w:r>
            <w:r w:rsidR="00856850" w:rsidRPr="00D3451F">
              <w:rPr>
                <w:rFonts w:ascii="Arial" w:hAnsi="Arial" w:cs="Arial"/>
                <w:bCs/>
                <w:lang w:val="pl-PL"/>
              </w:rPr>
              <w:t xml:space="preserve"> model x …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F50586A" w14:textId="07B097C9" w:rsidR="00386617" w:rsidRPr="00D3451F" w:rsidRDefault="00386617" w:rsidP="005C4A24">
            <w:pPr>
              <w:rPr>
                <w:rFonts w:ascii="Arial" w:hAnsi="Arial" w:cs="Arial"/>
                <w:bCs/>
                <w:lang w:val="pl-PL"/>
              </w:rPr>
            </w:pPr>
            <w:r w:rsidRPr="00D3451F">
              <w:rPr>
                <w:rFonts w:ascii="Arial" w:hAnsi="Arial" w:cs="Arial"/>
                <w:bCs/>
                <w:i/>
                <w:iCs/>
                <w:lang w:val="pl-PL"/>
              </w:rPr>
              <w:t>np. grubość blatu, materiał, moc wentylatora, jeśli model nie jest seryjny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85CD47D" w14:textId="77777777" w:rsidR="00386617" w:rsidRPr="00D3451F" w:rsidRDefault="00386617" w:rsidP="00386617">
            <w:pPr>
              <w:jc w:val="both"/>
              <w:rPr>
                <w:rFonts w:ascii="Arial" w:hAnsi="Arial" w:cs="Arial"/>
                <w:bCs/>
                <w:lang w:val="pl-PL"/>
              </w:rPr>
            </w:pPr>
            <w:r w:rsidRPr="00D3451F">
              <w:rPr>
                <w:rFonts w:ascii="Arial" w:hAnsi="Arial" w:cs="Arial"/>
                <w:bCs/>
                <w:lang w:val="pl-PL"/>
              </w:rPr>
              <w:t>TAK</w:t>
            </w:r>
          </w:p>
        </w:tc>
      </w:tr>
      <w:tr w:rsidR="00856850" w:rsidRPr="00386617" w14:paraId="42A3E484" w14:textId="77777777" w:rsidTr="00386617">
        <w:trPr>
          <w:trHeight w:val="316"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F2A4EEC" w14:textId="77777777" w:rsidR="00386617" w:rsidRPr="00386617" w:rsidRDefault="00386617" w:rsidP="00386617">
            <w:pPr>
              <w:jc w:val="both"/>
              <w:rPr>
                <w:rFonts w:ascii="Arial" w:hAnsi="Arial" w:cs="Arial"/>
                <w:b/>
                <w:lang w:val="pl-PL"/>
              </w:rPr>
            </w:pPr>
            <w:r w:rsidRPr="00386617">
              <w:rPr>
                <w:rFonts w:ascii="Arial" w:hAnsi="Arial" w:cs="Arial"/>
                <w:b/>
                <w:lang w:val="pl-P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75229031" w14:textId="77777777" w:rsidR="00386617" w:rsidRPr="00D3451F" w:rsidRDefault="00386617" w:rsidP="00386617">
            <w:pPr>
              <w:jc w:val="both"/>
              <w:rPr>
                <w:rFonts w:ascii="Arial" w:hAnsi="Arial" w:cs="Arial"/>
                <w:bCs/>
                <w:lang w:val="pl-PL"/>
              </w:rPr>
            </w:pPr>
            <w:r w:rsidRPr="00D3451F">
              <w:rPr>
                <w:rFonts w:ascii="Arial" w:hAnsi="Arial" w:cs="Arial"/>
                <w:bCs/>
                <w:lang w:val="pl-PL"/>
              </w:rPr>
              <w:t>Stoliki laboratoryjne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4A02AD8C" w14:textId="77777777" w:rsidR="00386617" w:rsidRPr="00D3451F" w:rsidRDefault="00386617" w:rsidP="00386617">
            <w:pPr>
              <w:jc w:val="both"/>
              <w:rPr>
                <w:rFonts w:ascii="Arial" w:hAnsi="Arial" w:cs="Arial"/>
                <w:bCs/>
                <w:lang w:val="pl-PL"/>
              </w:rPr>
            </w:pPr>
            <w:r w:rsidRPr="00D3451F">
              <w:rPr>
                <w:rFonts w:ascii="Arial" w:hAnsi="Arial" w:cs="Arial"/>
                <w:bCs/>
                <w:lang w:val="pl-PL"/>
              </w:rPr>
              <w:t>np. Produkcja własna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3C8B68A" w14:textId="7B93193E" w:rsidR="00386617" w:rsidRPr="00D3451F" w:rsidRDefault="00856850" w:rsidP="00D3451F">
            <w:pPr>
              <w:rPr>
                <w:rFonts w:ascii="Arial" w:hAnsi="Arial" w:cs="Arial"/>
                <w:bCs/>
                <w:lang w:val="pl-PL"/>
              </w:rPr>
            </w:pPr>
            <w:r w:rsidRPr="00D3451F">
              <w:rPr>
                <w:rFonts w:ascii="Arial" w:hAnsi="Arial" w:cs="Arial"/>
                <w:bCs/>
                <w:i/>
                <w:iCs/>
                <w:lang w:val="pl-PL"/>
              </w:rPr>
              <w:t>np. k</w:t>
            </w:r>
            <w:r w:rsidR="00386617" w:rsidRPr="00D3451F">
              <w:rPr>
                <w:rFonts w:ascii="Arial" w:hAnsi="Arial" w:cs="Arial"/>
                <w:bCs/>
                <w:i/>
                <w:iCs/>
                <w:lang w:val="pl-PL"/>
              </w:rPr>
              <w:t>onstrukcja stalowa 40x40mm, blat HPL 25mm, obrzeże ABS 2mm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60FAE71" w14:textId="77777777" w:rsidR="00386617" w:rsidRPr="00D3451F" w:rsidRDefault="00386617" w:rsidP="00386617">
            <w:pPr>
              <w:jc w:val="both"/>
              <w:rPr>
                <w:rFonts w:ascii="Arial" w:hAnsi="Arial" w:cs="Arial"/>
                <w:bCs/>
                <w:lang w:val="pl-PL"/>
              </w:rPr>
            </w:pPr>
            <w:r w:rsidRPr="00D3451F">
              <w:rPr>
                <w:rFonts w:ascii="Arial" w:hAnsi="Arial" w:cs="Arial"/>
                <w:bCs/>
                <w:lang w:val="pl-PL"/>
              </w:rPr>
              <w:t>TAK</w:t>
            </w:r>
          </w:p>
        </w:tc>
      </w:tr>
      <w:tr w:rsidR="00CC25EA" w:rsidRPr="00386617" w14:paraId="27098D59" w14:textId="77777777" w:rsidTr="00386617">
        <w:trPr>
          <w:trHeight w:val="316"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35556571" w14:textId="77777777" w:rsidR="00CC25EA" w:rsidRPr="00386617" w:rsidRDefault="00CC25EA" w:rsidP="00386617">
            <w:pPr>
              <w:jc w:val="both"/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8217073" w14:textId="77777777" w:rsidR="00CC25EA" w:rsidRPr="00386617" w:rsidRDefault="00CC25EA" w:rsidP="00386617">
            <w:pPr>
              <w:jc w:val="both"/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5E3C1CC" w14:textId="77777777" w:rsidR="00CC25EA" w:rsidRPr="00386617" w:rsidRDefault="00CC25EA" w:rsidP="00386617">
            <w:pPr>
              <w:jc w:val="both"/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D8E76AB" w14:textId="77777777" w:rsidR="00CC25EA" w:rsidRDefault="00CC25EA" w:rsidP="00386617">
            <w:pPr>
              <w:jc w:val="both"/>
              <w:rPr>
                <w:rFonts w:ascii="Arial" w:hAnsi="Arial" w:cs="Arial"/>
                <w:b/>
                <w:i/>
                <w:iCs/>
                <w:lang w:val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D6B4381" w14:textId="77777777" w:rsidR="00CC25EA" w:rsidRPr="00386617" w:rsidRDefault="00CC25EA" w:rsidP="00386617">
            <w:pPr>
              <w:jc w:val="both"/>
              <w:rPr>
                <w:rFonts w:ascii="Arial" w:hAnsi="Arial" w:cs="Arial"/>
                <w:b/>
                <w:lang w:val="pl-PL"/>
              </w:rPr>
            </w:pPr>
          </w:p>
        </w:tc>
      </w:tr>
      <w:tr w:rsidR="00CC25EA" w:rsidRPr="00386617" w14:paraId="6E63052A" w14:textId="77777777" w:rsidTr="00386617">
        <w:trPr>
          <w:trHeight w:val="316"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92EC673" w14:textId="77777777" w:rsidR="00CC25EA" w:rsidRPr="00386617" w:rsidRDefault="00CC25EA" w:rsidP="00386617">
            <w:pPr>
              <w:jc w:val="both"/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2800139" w14:textId="77777777" w:rsidR="00CC25EA" w:rsidRPr="00386617" w:rsidRDefault="00CC25EA" w:rsidP="00386617">
            <w:pPr>
              <w:jc w:val="both"/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3BB9A36" w14:textId="77777777" w:rsidR="00CC25EA" w:rsidRPr="00386617" w:rsidRDefault="00CC25EA" w:rsidP="00386617">
            <w:pPr>
              <w:jc w:val="both"/>
              <w:rPr>
                <w:rFonts w:ascii="Arial" w:hAnsi="Arial" w:cs="Arial"/>
                <w:b/>
                <w:lang w:val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F17CD6E" w14:textId="77777777" w:rsidR="00CC25EA" w:rsidRDefault="00CC25EA" w:rsidP="00386617">
            <w:pPr>
              <w:jc w:val="both"/>
              <w:rPr>
                <w:rFonts w:ascii="Arial" w:hAnsi="Arial" w:cs="Arial"/>
                <w:b/>
                <w:i/>
                <w:iCs/>
                <w:lang w:val="pl-P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F30CE31" w14:textId="77777777" w:rsidR="00CC25EA" w:rsidRPr="00386617" w:rsidRDefault="00CC25EA" w:rsidP="00386617">
            <w:pPr>
              <w:jc w:val="both"/>
              <w:rPr>
                <w:rFonts w:ascii="Arial" w:hAnsi="Arial" w:cs="Arial"/>
                <w:b/>
                <w:lang w:val="pl-PL"/>
              </w:rPr>
            </w:pPr>
          </w:p>
        </w:tc>
      </w:tr>
    </w:tbl>
    <w:p w14:paraId="5A16420A" w14:textId="77777777" w:rsidR="00C34385" w:rsidRDefault="00C34385" w:rsidP="00C34385">
      <w:pPr>
        <w:jc w:val="both"/>
        <w:rPr>
          <w:rFonts w:ascii="Arial" w:hAnsi="Arial" w:cs="Arial"/>
          <w:b/>
          <w:lang w:val="pl-PL"/>
        </w:rPr>
      </w:pPr>
    </w:p>
    <w:p w14:paraId="25D607C7" w14:textId="77777777" w:rsidR="00386617" w:rsidRDefault="00386617" w:rsidP="00C34385">
      <w:pPr>
        <w:jc w:val="both"/>
        <w:rPr>
          <w:rFonts w:ascii="Arial" w:hAnsi="Arial" w:cs="Arial"/>
          <w:b/>
          <w:lang w:val="pl-PL"/>
        </w:rPr>
      </w:pPr>
    </w:p>
    <w:p w14:paraId="21000D51" w14:textId="67CA1484" w:rsidR="00C34385" w:rsidRPr="00F164AB" w:rsidRDefault="00F164AB" w:rsidP="0091570A">
      <w:pPr>
        <w:spacing w:before="240" w:line="360" w:lineRule="auto"/>
        <w:contextualSpacing/>
        <w:jc w:val="both"/>
        <w:rPr>
          <w:rFonts w:ascii="Arial" w:eastAsia="Times New Roman" w:hAnsi="Arial" w:cs="Arial"/>
          <w:b/>
          <w:i/>
          <w:iCs/>
          <w:color w:val="EE0000"/>
          <w:sz w:val="20"/>
          <w:szCs w:val="24"/>
          <w:lang w:val="pl-PL" w:eastAsia="pl-PL"/>
        </w:rPr>
      </w:pPr>
      <w:r w:rsidRPr="00F164AB">
        <w:rPr>
          <w:rStyle w:val="citation-603"/>
          <w:rFonts w:ascii="Arial" w:hAnsi="Arial" w:cs="Arial"/>
          <w:b/>
          <w:lang w:val="pl-PL"/>
        </w:rPr>
        <w:t>Jeżeli oferowany asortyment jest produktem wykonywanym na zamówienie (nieposiadającym publicznej karty katalogowej), do niniejszego załącznika należy dołączyć autorski opis techniczny/specyfikację potwierdzającą parametry wskazane w OPZ.</w:t>
      </w:r>
    </w:p>
    <w:p w14:paraId="1222B228" w14:textId="77777777" w:rsidR="00F164AB" w:rsidRDefault="00F164AB" w:rsidP="00C34385">
      <w:pPr>
        <w:spacing w:before="240" w:line="360" w:lineRule="auto"/>
        <w:contextualSpacing/>
        <w:rPr>
          <w:rFonts w:ascii="Arial" w:eastAsia="Times New Roman" w:hAnsi="Arial" w:cs="Arial"/>
          <w:i/>
          <w:iCs/>
          <w:color w:val="EE0000"/>
          <w:sz w:val="20"/>
          <w:szCs w:val="24"/>
          <w:lang w:val="pl-PL" w:eastAsia="pl-PL"/>
        </w:rPr>
      </w:pPr>
    </w:p>
    <w:p w14:paraId="641F7455" w14:textId="0C2149CE" w:rsidR="00AC7EBE" w:rsidRPr="000A69C9" w:rsidRDefault="00C34385" w:rsidP="005612FC">
      <w:pPr>
        <w:jc w:val="both"/>
        <w:rPr>
          <w:rFonts w:ascii="Arial" w:hAnsi="Arial" w:cs="Arial"/>
          <w:lang w:val="pl-PL"/>
        </w:rPr>
      </w:pPr>
      <w:r w:rsidRPr="00C34385">
        <w:rPr>
          <w:rFonts w:ascii="Arial" w:eastAsia="Times New Roman" w:hAnsi="Arial" w:cs="Arial"/>
          <w:i/>
          <w:iCs/>
          <w:color w:val="EE0000"/>
          <w:sz w:val="20"/>
          <w:szCs w:val="24"/>
          <w:lang w:val="pl-PL" w:eastAsia="pl-PL"/>
        </w:rPr>
        <w:t xml:space="preserve">Plik należy opatrzyć kwalifikowanym podpisem elektronicznym, podpisem zaufanym </w:t>
      </w:r>
      <w:r w:rsidRPr="00C34385">
        <w:rPr>
          <w:rFonts w:ascii="Arial" w:eastAsia="Times New Roman" w:hAnsi="Arial" w:cs="Arial"/>
          <w:i/>
          <w:iCs/>
          <w:color w:val="EE0000"/>
          <w:sz w:val="20"/>
          <w:szCs w:val="24"/>
          <w:lang w:val="pl-PL" w:eastAsia="pl-PL"/>
        </w:rPr>
        <w:br/>
        <w:t xml:space="preserve">lub podpisem osobistym osób figurujących w odpowiednich rejestrach i uprawnionych </w:t>
      </w:r>
      <w:r w:rsidRPr="00C34385">
        <w:rPr>
          <w:rFonts w:ascii="Arial" w:eastAsia="Times New Roman" w:hAnsi="Arial" w:cs="Arial"/>
          <w:i/>
          <w:iCs/>
          <w:color w:val="EE0000"/>
          <w:sz w:val="20"/>
          <w:szCs w:val="24"/>
          <w:lang w:val="pl-PL" w:eastAsia="pl-PL"/>
        </w:rPr>
        <w:br/>
        <w:t xml:space="preserve">do reprezentowania Wykonawcy lub uprawnionych do reprezentowania Wykonawcy zgodnie </w:t>
      </w:r>
      <w:r w:rsidRPr="00C34385">
        <w:rPr>
          <w:rFonts w:ascii="Arial" w:eastAsia="Times New Roman" w:hAnsi="Arial" w:cs="Arial"/>
          <w:i/>
          <w:iCs/>
          <w:color w:val="EE0000"/>
          <w:sz w:val="20"/>
          <w:szCs w:val="24"/>
          <w:lang w:val="pl-PL" w:eastAsia="pl-PL"/>
        </w:rPr>
        <w:br/>
        <w:t>z upoważnieniem</w:t>
      </w:r>
    </w:p>
    <w:sectPr w:rsidR="00AC7EBE" w:rsidRPr="000A69C9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D5084" w14:textId="77777777" w:rsidR="004B7A23" w:rsidRDefault="004B7A23" w:rsidP="000A69C9">
      <w:pPr>
        <w:spacing w:after="0" w:line="240" w:lineRule="auto"/>
      </w:pPr>
      <w:r>
        <w:separator/>
      </w:r>
    </w:p>
  </w:endnote>
  <w:endnote w:type="continuationSeparator" w:id="0">
    <w:p w14:paraId="0154D3F0" w14:textId="77777777" w:rsidR="004B7A23" w:rsidRDefault="004B7A23" w:rsidP="000A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55CA1" w14:textId="77777777" w:rsidR="004B7A23" w:rsidRDefault="004B7A23" w:rsidP="000A69C9">
      <w:pPr>
        <w:spacing w:after="0" w:line="240" w:lineRule="auto"/>
      </w:pPr>
      <w:r>
        <w:separator/>
      </w:r>
    </w:p>
  </w:footnote>
  <w:footnote w:type="continuationSeparator" w:id="0">
    <w:p w14:paraId="709FFCE9" w14:textId="77777777" w:rsidR="004B7A23" w:rsidRDefault="004B7A23" w:rsidP="000A6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855BF" w14:textId="4EACA3F6" w:rsidR="000A69C9" w:rsidRDefault="000A69C9">
    <w:pPr>
      <w:pStyle w:val="Nagwek"/>
    </w:pPr>
    <w:r w:rsidRPr="009B704C">
      <w:rPr>
        <w:noProof/>
      </w:rPr>
      <w:drawing>
        <wp:inline distT="0" distB="0" distL="0" distR="0" wp14:anchorId="501B03EF" wp14:editId="3772D36C">
          <wp:extent cx="4617720" cy="1249680"/>
          <wp:effectExtent l="0" t="0" r="0" b="7620"/>
          <wp:docPr id="44773076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7720" cy="1249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B17417"/>
    <w:multiLevelType w:val="hybridMultilevel"/>
    <w:tmpl w:val="1B9698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040DF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8642C4D"/>
    <w:multiLevelType w:val="hybridMultilevel"/>
    <w:tmpl w:val="A0C87F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6401BF"/>
    <w:multiLevelType w:val="hybridMultilevel"/>
    <w:tmpl w:val="5998AF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A1031"/>
    <w:multiLevelType w:val="hybridMultilevel"/>
    <w:tmpl w:val="645454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34CB"/>
    <w:multiLevelType w:val="hybridMultilevel"/>
    <w:tmpl w:val="0DB64E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125D5B"/>
    <w:multiLevelType w:val="hybridMultilevel"/>
    <w:tmpl w:val="74EE34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907724">
    <w:abstractNumId w:val="8"/>
  </w:num>
  <w:num w:numId="2" w16cid:durableId="1356466503">
    <w:abstractNumId w:val="6"/>
  </w:num>
  <w:num w:numId="3" w16cid:durableId="1208251818">
    <w:abstractNumId w:val="5"/>
  </w:num>
  <w:num w:numId="4" w16cid:durableId="1105881645">
    <w:abstractNumId w:val="4"/>
  </w:num>
  <w:num w:numId="5" w16cid:durableId="1079062852">
    <w:abstractNumId w:val="7"/>
  </w:num>
  <w:num w:numId="6" w16cid:durableId="26032435">
    <w:abstractNumId w:val="3"/>
  </w:num>
  <w:num w:numId="7" w16cid:durableId="20283214">
    <w:abstractNumId w:val="2"/>
  </w:num>
  <w:num w:numId="8" w16cid:durableId="1580482847">
    <w:abstractNumId w:val="1"/>
  </w:num>
  <w:num w:numId="9" w16cid:durableId="1543131899">
    <w:abstractNumId w:val="0"/>
  </w:num>
  <w:num w:numId="10" w16cid:durableId="1629819207">
    <w:abstractNumId w:val="14"/>
  </w:num>
  <w:num w:numId="11" w16cid:durableId="1394502232">
    <w:abstractNumId w:val="9"/>
  </w:num>
  <w:num w:numId="12" w16cid:durableId="931015066">
    <w:abstractNumId w:val="11"/>
  </w:num>
  <w:num w:numId="13" w16cid:durableId="298849792">
    <w:abstractNumId w:val="13"/>
  </w:num>
  <w:num w:numId="14" w16cid:durableId="1430665570">
    <w:abstractNumId w:val="12"/>
  </w:num>
  <w:num w:numId="15" w16cid:durableId="296305662">
    <w:abstractNumId w:val="15"/>
  </w:num>
  <w:num w:numId="16" w16cid:durableId="16028347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A69C9"/>
    <w:rsid w:val="0015074B"/>
    <w:rsid w:val="001B3778"/>
    <w:rsid w:val="001E36E9"/>
    <w:rsid w:val="001F5540"/>
    <w:rsid w:val="002624CD"/>
    <w:rsid w:val="00267841"/>
    <w:rsid w:val="0029639D"/>
    <w:rsid w:val="002A5498"/>
    <w:rsid w:val="002C0851"/>
    <w:rsid w:val="002D0B5C"/>
    <w:rsid w:val="003073A6"/>
    <w:rsid w:val="00326F90"/>
    <w:rsid w:val="00374BE0"/>
    <w:rsid w:val="003864B5"/>
    <w:rsid w:val="00386617"/>
    <w:rsid w:val="003B168D"/>
    <w:rsid w:val="003C429A"/>
    <w:rsid w:val="00476B2D"/>
    <w:rsid w:val="004B7A23"/>
    <w:rsid w:val="004E5547"/>
    <w:rsid w:val="00527976"/>
    <w:rsid w:val="005612FC"/>
    <w:rsid w:val="005C4A24"/>
    <w:rsid w:val="007A5AF4"/>
    <w:rsid w:val="007D7FAC"/>
    <w:rsid w:val="007E412B"/>
    <w:rsid w:val="00856850"/>
    <w:rsid w:val="008E46A3"/>
    <w:rsid w:val="0091570A"/>
    <w:rsid w:val="00961445"/>
    <w:rsid w:val="009841C0"/>
    <w:rsid w:val="009956CB"/>
    <w:rsid w:val="009E430E"/>
    <w:rsid w:val="00AA1D8D"/>
    <w:rsid w:val="00AC7EBE"/>
    <w:rsid w:val="00B310B5"/>
    <w:rsid w:val="00B346C6"/>
    <w:rsid w:val="00B47730"/>
    <w:rsid w:val="00C34385"/>
    <w:rsid w:val="00CB0664"/>
    <w:rsid w:val="00CC25EA"/>
    <w:rsid w:val="00CE32A6"/>
    <w:rsid w:val="00D3451F"/>
    <w:rsid w:val="00DF2FC5"/>
    <w:rsid w:val="00E52871"/>
    <w:rsid w:val="00EB6479"/>
    <w:rsid w:val="00EC283E"/>
    <w:rsid w:val="00EE67E1"/>
    <w:rsid w:val="00F10E40"/>
    <w:rsid w:val="00F164AB"/>
    <w:rsid w:val="00F33B42"/>
    <w:rsid w:val="00F636BB"/>
    <w:rsid w:val="00F725C0"/>
    <w:rsid w:val="00F7545B"/>
    <w:rsid w:val="00FC693F"/>
    <w:rsid w:val="00FD7E06"/>
    <w:rsid w:val="00FE2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BF2A57"/>
  <w14:defaultImageDpi w14:val="300"/>
  <w15:docId w15:val="{FA5308DA-7543-4574-8E79-75540E7E5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citation-603">
    <w:name w:val="citation-603"/>
    <w:basedOn w:val="Domylnaczcionkaakapitu"/>
    <w:rsid w:val="00F16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472</Words>
  <Characters>2832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Urszula Kucharska</cp:lastModifiedBy>
  <cp:revision>26</cp:revision>
  <dcterms:created xsi:type="dcterms:W3CDTF">2025-12-23T12:10:00Z</dcterms:created>
  <dcterms:modified xsi:type="dcterms:W3CDTF">2026-02-06T13:03:00Z</dcterms:modified>
  <cp:category/>
</cp:coreProperties>
</file>